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137232c" w14:textId="3137232c">
      <w:pPr>
        <w:jc w:val="center"/>
        <w15:collapsed w:val="false"/>
      </w:pPr>
      <w:r>
        <w:rPr>
          <w:rFonts w:ascii="Microsoft YaHei" w:hAnsi="Microsoft YaHei" w:eastAsia="Microsoft YaHei" w:cs="Microsoft YaHei"/>
          <w:b/>
          <w:color w:val="000000"/>
          <w:sz w:val="26"/>
          <w:szCs w:val="26"/>
        </w:rPr>
        <w:t>试用期劳动合同</w:t>
      </w:r>
    </w:p>
    <w:p>
      <w:pPr>
        <w:jc w:val="left"/>
      </w:pPr>
      <w:r>
        <w:rPr>
          <w:rFonts w:ascii="simsun" w:hAnsi="simsun" w:eastAsia="simsun" w:cs="simsun"/>
          <w:color w:val="000000"/>
          <w:sz w:val="24"/>
          <w:szCs w:val="24"/>
        </w:rPr>
        <w:t xml:space="preserve">　　适用期劳动合同参考</w:t>
      </w:r>
    </w:p>
    <w:p>
      <w:pPr>
        <w:jc w:val="left"/>
      </w:pPr>
      <w:r>
        <w:rPr>
          <w:rFonts w:ascii="simsun" w:hAnsi="simsun" w:eastAsia="simsun" w:cs="simsun"/>
          <w:color w:val="000000"/>
          <w:sz w:val="24"/>
          <w:szCs w:val="24"/>
        </w:rPr>
        <w:t xml:space="preserve">　　甲方：</w:t>
      </w:r>
    </w:p>
    <w:p>
      <w:pPr>
        <w:jc w:val="left"/>
      </w:pPr>
      <w:r>
        <w:rPr>
          <w:rFonts w:ascii="simsun" w:hAnsi="simsun" w:eastAsia="simsun" w:cs="simsun"/>
          <w:color w:val="000000"/>
          <w:sz w:val="24"/>
          <w:szCs w:val="24"/>
        </w:rPr>
        <w:t xml:space="preserve">　　乙方：</w:t>
      </w:r>
    </w:p>
    <w:p>
      <w:pPr>
        <w:jc w:val="left"/>
      </w:pPr>
      <w:r>
        <w:rPr>
          <w:rFonts w:ascii="simsun" w:hAnsi="simsun" w:eastAsia="simsun" w:cs="simsun"/>
          <w:color w:val="000000"/>
          <w:sz w:val="24"/>
          <w:szCs w:val="24"/>
        </w:rPr>
        <w:t xml:space="preserve">　　根据国家劳动管理规定以及本公司员工聘用办法，甲方招聘乙方为试用员工，双方在平等、自愿的基础上，经协商一致签订本试用合同，共同遵守本协议所列条款。</w:t>
      </w:r>
    </w:p>
    <w:p>
      <w:pPr>
        <w:jc w:val="left"/>
      </w:pPr>
      <w:r>
        <w:rPr>
          <w:rFonts w:ascii="simsun" w:hAnsi="simsun" w:eastAsia="simsun" w:cs="simsun"/>
          <w:color w:val="000000"/>
          <w:sz w:val="24"/>
          <w:szCs w:val="24"/>
        </w:rPr>
        <w:t xml:space="preserve">　　一、试用合同期限：</w:t>
      </w:r>
    </w:p>
    <w:p>
      <w:pPr>
        <w:jc w:val="left"/>
      </w:pPr>
      <w:r>
        <w:rPr>
          <w:rFonts w:ascii="simsun" w:hAnsi="simsun" w:eastAsia="simsun" w:cs="simsun"/>
          <w:color w:val="000000"/>
          <w:sz w:val="24"/>
          <w:szCs w:val="24"/>
        </w:rPr>
        <w:t xml:space="preserve">　　试用期为 个月，自 年 月 日至 年 月 日止。</w:t>
      </w:r>
    </w:p>
    <w:p>
      <w:pPr>
        <w:jc w:val="left"/>
      </w:pPr>
      <w:r>
        <w:rPr>
          <w:rFonts w:ascii="simsun" w:hAnsi="simsun" w:eastAsia="simsun" w:cs="simsun"/>
          <w:color w:val="000000"/>
          <w:sz w:val="24"/>
          <w:szCs w:val="24"/>
        </w:rPr>
        <w:t xml:space="preserve">　　二、根据甲方的工作安排，聘用乙方在 工作岗位。</w:t>
      </w:r>
    </w:p>
    <w:p>
      <w:pPr>
        <w:jc w:val="left"/>
      </w:pPr>
      <w:r>
        <w:rPr>
          <w:rFonts w:ascii="simsun" w:hAnsi="simsun" w:eastAsia="simsun" w:cs="simsun"/>
          <w:color w:val="000000"/>
          <w:sz w:val="24"/>
          <w:szCs w:val="24"/>
        </w:rPr>
        <w:t xml:space="preserve">　　三、甲方聘用乙方的月薪为 元(含养老、医疗、住房公积金)。试用期满后，并经考核合格，可根据平等协商的原则，签订正式劳动合同。</w:t>
      </w:r>
    </w:p>
    <w:p>
      <w:pPr>
        <w:jc w:val="left"/>
      </w:pPr>
      <w:r>
        <w:rPr>
          <w:rFonts w:ascii="simsun" w:hAnsi="simsun" w:eastAsia="simsun" w:cs="simsun"/>
          <w:color w:val="000000"/>
          <w:sz w:val="24"/>
          <w:szCs w:val="24"/>
        </w:rPr>
        <w:t xml:space="preserve">　　四、甲方的基本权利与义务：</w:t>
      </w:r>
    </w:p>
    <w:p>
      <w:pPr>
        <w:jc w:val="left"/>
      </w:pPr>
      <w:r>
        <w:rPr>
          <w:rFonts w:ascii="simsun" w:hAnsi="simsun" w:eastAsia="simsun" w:cs="simsun"/>
          <w:color w:val="000000"/>
          <w:sz w:val="24"/>
          <w:szCs w:val="24"/>
        </w:rPr>
        <w:t xml:space="preserve">　　1.甲方的权利</w:t>
      </w:r>
    </w:p>
    <w:p>
      <w:pPr>
        <w:jc w:val="left"/>
      </w:pPr>
      <w:r>
        <w:rPr>
          <w:rFonts w:ascii="simsun" w:hAnsi="simsun" w:eastAsia="simsun" w:cs="simsun"/>
          <w:color w:val="000000"/>
          <w:sz w:val="24"/>
          <w:szCs w:val="24"/>
        </w:rPr>
        <w:t xml:space="preserve">　　●有权要求乙方遵守国家法律和公司各项规章;</w:t>
      </w:r>
    </w:p>
    <w:p>
      <w:pPr>
        <w:jc w:val="left"/>
      </w:pPr>
      <w:r>
        <w:rPr>
          <w:rFonts w:ascii="simsun" w:hAnsi="simsun" w:eastAsia="simsun" w:cs="simsun"/>
          <w:color w:val="000000"/>
          <w:sz w:val="24"/>
          <w:szCs w:val="24"/>
        </w:rPr>
        <w:t xml:space="preserve">　　●在试用期间，乙方如严重违反劳动纪律或企业规章制度，甲方有权终止合同。乙方的行为给甲方造成损失的，由乙方赔偿，情节严重的追究法律责任;</w:t>
      </w:r>
    </w:p>
    <w:p>
      <w:pPr>
        <w:jc w:val="left"/>
      </w:pPr>
      <w:r>
        <w:rPr>
          <w:rFonts w:ascii="simsun" w:hAnsi="simsun" w:eastAsia="simsun" w:cs="simsun"/>
          <w:color w:val="000000"/>
          <w:sz w:val="24"/>
          <w:szCs w:val="24"/>
        </w:rPr>
        <w:t xml:space="preserve">　　●试用期间，乙方由于个人原因所发生的疾病以及伤残等意外事故，乙方自行负责;</w:t>
      </w:r>
    </w:p>
    <w:p>
      <w:pPr>
        <w:jc w:val="left"/>
      </w:pPr>
      <w:r>
        <w:rPr>
          <w:rFonts w:ascii="simsun" w:hAnsi="simsun" w:eastAsia="simsun" w:cs="simsun"/>
          <w:color w:val="000000"/>
          <w:sz w:val="24"/>
          <w:szCs w:val="24"/>
        </w:rPr>
        <w:t xml:space="preserve">　　2.甲方的义务</w:t>
      </w:r>
    </w:p>
    <w:p>
      <w:pPr>
        <w:jc w:val="left"/>
      </w:pPr>
      <w:r>
        <w:rPr>
          <w:rFonts w:ascii="simsun" w:hAnsi="simsun" w:eastAsia="simsun" w:cs="simsun"/>
          <w:color w:val="000000"/>
          <w:sz w:val="24"/>
          <w:szCs w:val="24"/>
        </w:rPr>
        <w:t xml:space="preserve">　　●为乙方提供必要的工作条件;</w:t>
      </w:r>
    </w:p>
    <w:p>
      <w:pPr>
        <w:jc w:val="left"/>
      </w:pPr>
      <w:r>
        <w:rPr>
          <w:rFonts w:ascii="simsun" w:hAnsi="simsun" w:eastAsia="simsun" w:cs="simsun"/>
          <w:color w:val="000000"/>
          <w:sz w:val="24"/>
          <w:szCs w:val="24"/>
        </w:rPr>
        <w:t xml:space="preserve">　　●负责对乙方进行、业务技能及公司规章制度的教育和培训;</w:t>
      </w:r>
    </w:p>
    <w:p>
      <w:pPr>
        <w:jc w:val="left"/>
      </w:pPr>
      <w:r>
        <w:rPr>
          <w:rFonts w:ascii="simsun" w:hAnsi="simsun" w:eastAsia="simsun" w:cs="simsun"/>
          <w:color w:val="000000"/>
          <w:sz w:val="24"/>
          <w:szCs w:val="24"/>
        </w:rPr>
        <w:t xml:space="preserve">　　五、乙方的基本权利和义务。</w:t>
      </w:r>
    </w:p>
    <w:p>
      <w:pPr>
        <w:jc w:val="left"/>
      </w:pPr>
      <w:r>
        <w:rPr>
          <w:rFonts w:ascii="simsun" w:hAnsi="simsun" w:eastAsia="simsun" w:cs="simsun"/>
          <w:color w:val="000000"/>
          <w:sz w:val="24"/>
          <w:szCs w:val="24"/>
        </w:rPr>
        <w:t xml:space="preserve">　　1.乙方的权利</w:t>
      </w:r>
    </w:p>
    <w:p>
      <w:pPr>
        <w:jc w:val="left"/>
      </w:pPr>
      <w:r>
        <w:rPr>
          <w:rFonts w:ascii="simsun" w:hAnsi="simsun" w:eastAsia="simsun" w:cs="simsun"/>
          <w:color w:val="000000"/>
          <w:sz w:val="24"/>
          <w:szCs w:val="24"/>
        </w:rPr>
        <w:t xml:space="preserve">　　●享有国家法律法规赋予的一切公民权利;</w:t>
      </w:r>
    </w:p>
    <w:p>
      <w:pPr>
        <w:jc w:val="left"/>
      </w:pPr>
      <w:r>
        <w:rPr>
          <w:rFonts w:ascii="simsun" w:hAnsi="simsun" w:eastAsia="simsun" w:cs="simsun"/>
          <w:color w:val="000000"/>
          <w:sz w:val="24"/>
          <w:szCs w:val="24"/>
        </w:rPr>
        <w:t xml:space="preserve">　　●享有公司规章制度规定可以享有的福利待遇的权利;</w:t>
      </w:r>
    </w:p>
    <w:p>
      <w:pPr>
        <w:jc w:val="left"/>
      </w:pPr>
      <w:r>
        <w:rPr>
          <w:rFonts w:ascii="simsun" w:hAnsi="simsun" w:eastAsia="simsun" w:cs="simsun"/>
          <w:color w:val="000000"/>
          <w:sz w:val="24"/>
          <w:szCs w:val="24"/>
        </w:rPr>
        <w:t xml:space="preserve">　　●试用期间如变更单位，须提前一个月通知甲方，双方协商终止试用合同;</w:t>
      </w:r>
    </w:p>
    <w:p>
      <w:pPr>
        <w:jc w:val="left"/>
      </w:pPr>
      <w:r>
        <w:rPr>
          <w:rFonts w:ascii="simsun" w:hAnsi="simsun" w:eastAsia="simsun" w:cs="simsun"/>
          <w:color w:val="000000"/>
          <w:sz w:val="24"/>
          <w:szCs w:val="24"/>
        </w:rPr>
        <w:t xml:space="preserve">　　2.乙方的义务</w:t>
      </w:r>
    </w:p>
    <w:p>
      <w:pPr>
        <w:jc w:val="left"/>
      </w:pPr>
      <w:r>
        <w:rPr>
          <w:rFonts w:ascii="simsun" w:hAnsi="simsun" w:eastAsia="simsun" w:cs="simsun"/>
          <w:color w:val="000000"/>
          <w:sz w:val="24"/>
          <w:szCs w:val="24"/>
        </w:rPr>
        <w:t xml:space="preserve">　　●遵守国家法律法规、当地政府规定的公民义务;</w:t>
      </w:r>
    </w:p>
    <w:p>
      <w:pPr>
        <w:jc w:val="left"/>
      </w:pPr>
      <w:r>
        <w:rPr>
          <w:rFonts w:ascii="simsun" w:hAnsi="simsun" w:eastAsia="simsun" w:cs="simsun"/>
          <w:color w:val="000000"/>
          <w:sz w:val="24"/>
          <w:szCs w:val="24"/>
        </w:rPr>
        <w:t xml:space="preserve">　　●遵守公司的各项规章制度、员工手册、行为规范的义务;</w:t>
      </w:r>
    </w:p>
    <w:p>
      <w:pPr>
        <w:jc w:val="left"/>
      </w:pPr>
      <w:r>
        <w:rPr>
          <w:rFonts w:ascii="simsun" w:hAnsi="simsun" w:eastAsia="simsun" w:cs="simsun"/>
          <w:color w:val="000000"/>
          <w:sz w:val="24"/>
          <w:szCs w:val="24"/>
        </w:rPr>
        <w:t xml:space="preserve">　　●维护公司的声誉、利益的义务。</w:t>
      </w:r>
    </w:p>
    <w:p>
      <w:pPr>
        <w:jc w:val="left"/>
      </w:pPr>
      <w:r>
        <w:rPr>
          <w:rFonts w:ascii="simsun" w:hAnsi="simsun" w:eastAsia="simsun" w:cs="simsun"/>
          <w:color w:val="000000"/>
          <w:sz w:val="24"/>
          <w:szCs w:val="24"/>
        </w:rPr>
        <w:t xml:space="preserve">　　六、甲方的其他权利、义务</w:t>
      </w:r>
    </w:p>
    <w:p>
      <w:pPr>
        <w:jc w:val="left"/>
      </w:pPr>
      <w:r>
        <w:rPr>
          <w:rFonts w:ascii="simsun" w:hAnsi="simsun" w:eastAsia="simsun" w:cs="simsun"/>
          <w:color w:val="000000"/>
          <w:sz w:val="24"/>
          <w:szCs w:val="24"/>
        </w:rPr>
        <w:t xml:space="preserve">　　●试用期间，乙方不能胜任工作或弄虚作假不符合录用条件，甲方有权提前解除本合同;</w:t>
      </w:r>
    </w:p>
    <w:p>
      <w:pPr>
        <w:jc w:val="left"/>
      </w:pPr>
      <w:r>
        <w:rPr>
          <w:rFonts w:ascii="simsun" w:hAnsi="simsun" w:eastAsia="simsun" w:cs="simsun"/>
          <w:color w:val="000000"/>
          <w:sz w:val="24"/>
          <w:szCs w:val="24"/>
        </w:rPr>
        <w:t xml:space="preserve">　　●乙方有突出表现，甲方可提前结束试用，与乙方签订正式劳动合同;</w:t>
      </w:r>
    </w:p>
    <w:p>
      <w:pPr>
        <w:jc w:val="left"/>
      </w:pPr>
      <w:r>
        <w:rPr>
          <w:rFonts w:ascii="simsun" w:hAnsi="simsun" w:eastAsia="simsun" w:cs="simsun"/>
          <w:color w:val="000000"/>
          <w:sz w:val="24"/>
          <w:szCs w:val="24"/>
        </w:rPr>
        <w:t xml:space="preserve">　　七、乙方的其他权利、义务</w:t>
      </w:r>
    </w:p>
    <w:p>
      <w:pPr>
        <w:jc w:val="left"/>
      </w:pPr>
      <w:r>
        <w:rPr>
          <w:rFonts w:ascii="simsun" w:hAnsi="simsun" w:eastAsia="simsun" w:cs="simsun"/>
          <w:color w:val="000000"/>
          <w:sz w:val="24"/>
          <w:szCs w:val="24"/>
        </w:rPr>
        <w:t xml:space="preserve">　　●试用期满，有权决定是否签订正式劳动合同;</w:t>
      </w:r>
    </w:p>
    <w:p>
      <w:pPr>
        <w:jc w:val="left"/>
      </w:pPr>
      <w:r>
        <w:rPr>
          <w:rFonts w:ascii="simsun" w:hAnsi="simsun" w:eastAsia="simsun" w:cs="simsun"/>
          <w:color w:val="000000"/>
          <w:sz w:val="24"/>
          <w:szCs w:val="24"/>
        </w:rPr>
        <w:t xml:space="preserve">　　●具有参与公司民主管理、提出合理化建议的权利;</w:t>
      </w:r>
    </w:p>
    <w:p>
      <w:pPr>
        <w:jc w:val="left"/>
      </w:pPr>
      <w:r>
        <w:rPr>
          <w:rFonts w:ascii="simsun" w:hAnsi="simsun" w:eastAsia="simsun" w:cs="simsun"/>
          <w:color w:val="000000"/>
          <w:sz w:val="24"/>
          <w:szCs w:val="24"/>
        </w:rPr>
        <w:t xml:space="preserve">　　●反对和投诉对乙方试用身份不公平的歧视。</w:t>
      </w:r>
    </w:p>
    <w:p>
      <w:pPr>
        <w:jc w:val="left"/>
      </w:pPr>
      <w:r>
        <w:rPr>
          <w:rFonts w:ascii="simsun" w:hAnsi="simsun" w:eastAsia="simsun" w:cs="simsun"/>
          <w:color w:val="000000"/>
          <w:sz w:val="24"/>
          <w:szCs w:val="24"/>
        </w:rPr>
        <w:t xml:space="preserve">　　八、本合同如有未尽事宜，双方本着友好协商原则处理。</w:t>
      </w:r>
    </w:p>
    <w:p>
      <w:pPr>
        <w:jc w:val="left"/>
      </w:pPr>
      <w:r>
        <w:rPr>
          <w:rFonts w:ascii="simsun" w:hAnsi="simsun" w:eastAsia="simsun" w:cs="simsun"/>
          <w:color w:val="000000"/>
          <w:sz w:val="24"/>
          <w:szCs w:val="24"/>
        </w:rPr>
        <w:t xml:space="preserve">　　九、本合同一式两份，甲、乙双方各执一份，具有同等效力，经甲乙双方签章生效。</w:t>
      </w:r>
    </w:p>
    <w:p>
      <w:pPr>
        <w:jc w:val="left"/>
      </w:pPr>
      <w:r>
        <w:rPr>
          <w:rFonts w:ascii="simsun" w:hAnsi="simsun" w:eastAsia="simsun" w:cs="simsun"/>
          <w:color w:val="000000"/>
          <w:sz w:val="24"/>
          <w:szCs w:val="24"/>
        </w:rPr>
        <w:t xml:space="preserve">　　第三十六条 用人单位与劳动者协商一致，可以解除劳动合同。</w:t>
      </w:r>
    </w:p>
    <w:p>
      <w:pPr>
        <w:jc w:val="left"/>
      </w:pPr>
      <w:r>
        <w:rPr>
          <w:rFonts w:ascii="simsun" w:hAnsi="simsun" w:eastAsia="simsun" w:cs="simsun"/>
          <w:color w:val="000000"/>
          <w:sz w:val="24"/>
          <w:szCs w:val="24"/>
        </w:rPr>
        <w:t xml:space="preserve">　　第三十七条 劳动者提前三十日以书面形式通知用人单位，可以解除劳动合同。劳动者在试用期内提前三日通知用人单位，可以解除劳动合同。</w:t>
      </w:r>
    </w:p>
    <w:p>
      <w:pPr>
        <w:jc w:val="left"/>
      </w:pPr>
      <w:r>
        <w:rPr>
          <w:rFonts w:ascii="simsun" w:hAnsi="simsun" w:eastAsia="simsun" w:cs="simsun"/>
          <w:color w:val="000000"/>
          <w:sz w:val="24"/>
          <w:szCs w:val="24"/>
        </w:rPr>
        <w:t xml:space="preserve">　　第三十八条 用人单位有下列情形之一的，劳动者可以解除劳动合同：</w:t>
      </w:r>
    </w:p>
    <w:p>
      <w:pPr>
        <w:jc w:val="left"/>
      </w:pPr>
      <w:r>
        <w:rPr>
          <w:rFonts w:ascii="simsun" w:hAnsi="simsun" w:eastAsia="simsun" w:cs="simsun"/>
          <w:color w:val="000000"/>
          <w:sz w:val="24"/>
          <w:szCs w:val="24"/>
        </w:rPr>
        <w:t xml:space="preserve">　　(一)未按照劳动合同约定提供劳动保护或者劳动条件的;</w:t>
      </w:r>
    </w:p>
    <w:p>
      <w:pPr>
        <w:jc w:val="left"/>
      </w:pPr>
      <w:r>
        <w:rPr>
          <w:rFonts w:ascii="simsun" w:hAnsi="simsun" w:eastAsia="simsun" w:cs="simsun"/>
          <w:color w:val="000000"/>
          <w:sz w:val="24"/>
          <w:szCs w:val="24"/>
        </w:rPr>
        <w:t xml:space="preserve">　　(二)未及时足额支付劳动报酬的;</w:t>
      </w:r>
    </w:p>
    <w:p>
      <w:pPr>
        <w:jc w:val="left"/>
      </w:pPr>
      <w:r>
        <w:rPr>
          <w:rFonts w:ascii="simsun" w:hAnsi="simsun" w:eastAsia="simsun" w:cs="simsun"/>
          <w:color w:val="000000"/>
          <w:sz w:val="24"/>
          <w:szCs w:val="24"/>
        </w:rPr>
        <w:t xml:space="preserve">　　(三)未依法为劳动者缴纳社会保险费的;</w:t>
      </w:r>
    </w:p>
    <w:p>
      <w:pPr>
        <w:jc w:val="left"/>
      </w:pPr>
      <w:r>
        <w:rPr>
          <w:rFonts w:ascii="simsun" w:hAnsi="simsun" w:eastAsia="simsun" w:cs="simsun"/>
          <w:color w:val="000000"/>
          <w:sz w:val="24"/>
          <w:szCs w:val="24"/>
        </w:rPr>
        <w:t xml:space="preserve">　　(四)用人单位的规章制度违反法律、法规的规定，损害劳动者权益的;</w:t>
      </w:r>
    </w:p>
    <w:p>
      <w:pPr>
        <w:jc w:val="left"/>
      </w:pPr>
      <w:r>
        <w:rPr>
          <w:rFonts w:ascii="simsun" w:hAnsi="simsun" w:eastAsia="simsun" w:cs="simsun"/>
          <w:color w:val="000000"/>
          <w:sz w:val="24"/>
          <w:szCs w:val="24"/>
        </w:rPr>
        <w:t xml:space="preserve">　　(五)因本法第二十六条第一款规定的情形致使劳动合同无效的;</w:t>
      </w:r>
    </w:p>
    <w:p>
      <w:pPr>
        <w:jc w:val="left"/>
      </w:pPr>
      <w:r>
        <w:rPr>
          <w:rFonts w:ascii="simsun" w:hAnsi="simsun" w:eastAsia="simsun" w:cs="simsun"/>
          <w:color w:val="000000"/>
          <w:sz w:val="24"/>
          <w:szCs w:val="24"/>
        </w:rPr>
        <w:t xml:space="preserve">　　(六)法律、行政法规规定劳动者可以解除劳动合同的其他情形。</w:t>
      </w:r>
    </w:p>
    <w:p>
      <w:pPr>
        <w:jc w:val="left"/>
      </w:pPr>
      <w:r>
        <w:rPr>
          <w:rFonts w:ascii="simsun" w:hAnsi="simsun" w:eastAsia="simsun" w:cs="simsun"/>
          <w:color w:val="000000"/>
          <w:sz w:val="24"/>
          <w:szCs w:val="24"/>
        </w:rPr>
        <w:t xml:space="preserve">　　用人单位以暴力、威胁或者非法限制人身自由的手段强迫劳动者劳动的，或者用人单位违章指挥、强令冒险作业危及劳动者人身安全的，劳动者可以立即解除劳动合同，不需事先告知用人单位。</w:t>
      </w:r>
    </w:p>
    <w:p>
      <w:pPr>
        <w:jc w:val="left"/>
      </w:pPr>
      <w:r>
        <w:rPr>
          <w:rFonts w:ascii="simsun" w:hAnsi="simsun" w:eastAsia="simsun" w:cs="simsun"/>
          <w:color w:val="000000"/>
          <w:sz w:val="24"/>
          <w:szCs w:val="24"/>
        </w:rPr>
        <w:t xml:space="preserve">　　第三十九条 劳动者有下列情形之一的，用人单位可以解除劳动合同：</w:t>
      </w:r>
    </w:p>
    <w:p>
      <w:pPr>
        <w:jc w:val="left"/>
      </w:pPr>
      <w:r>
        <w:rPr>
          <w:rFonts w:ascii="simsun" w:hAnsi="simsun" w:eastAsia="simsun" w:cs="simsun"/>
          <w:color w:val="000000"/>
          <w:sz w:val="24"/>
          <w:szCs w:val="24"/>
        </w:rPr>
        <w:t xml:space="preserve">　　(一)在试用期间被证明不符合录用条件的;</w:t>
      </w:r>
    </w:p>
    <w:p>
      <w:pPr>
        <w:jc w:val="left"/>
      </w:pPr>
      <w:r>
        <w:rPr>
          <w:rFonts w:ascii="simsun" w:hAnsi="simsun" w:eastAsia="simsun" w:cs="simsun"/>
          <w:color w:val="000000"/>
          <w:sz w:val="24"/>
          <w:szCs w:val="24"/>
        </w:rPr>
        <w:t xml:space="preserve">　　(二)严重违反用人单位的规章制度的;</w:t>
      </w:r>
    </w:p>
    <w:p>
      <w:pPr>
        <w:jc w:val="left"/>
      </w:pPr>
      <w:r>
        <w:rPr>
          <w:rFonts w:ascii="simsun" w:hAnsi="simsun" w:eastAsia="simsun" w:cs="simsun"/>
          <w:color w:val="000000"/>
          <w:sz w:val="24"/>
          <w:szCs w:val="24"/>
        </w:rPr>
        <w:t xml:space="preserve">　　(三)严重失职，营私舞弊，给用人单位造成重大损害的;</w:t>
      </w:r>
    </w:p>
    <w:p>
      <w:pPr>
        <w:jc w:val="left"/>
      </w:pPr>
      <w:r>
        <w:rPr>
          <w:rFonts w:ascii="simsun" w:hAnsi="simsun" w:eastAsia="simsun" w:cs="simsun"/>
          <w:color w:val="000000"/>
          <w:sz w:val="24"/>
          <w:szCs w:val="24"/>
        </w:rPr>
        <w:t xml:space="preserve">　　(四)劳动者同时与其他用人单位建立劳动关系，对完成本单位的工作任务造成严重影响，或者经用人单位提出，拒不改正的;</w:t>
      </w:r>
    </w:p>
    <w:p>
      <w:pPr>
        <w:jc w:val="left"/>
      </w:pPr>
      <w:r>
        <w:rPr>
          <w:rFonts w:ascii="simsun" w:hAnsi="simsun" w:eastAsia="simsun" w:cs="simsun"/>
          <w:color w:val="000000"/>
          <w:sz w:val="24"/>
          <w:szCs w:val="24"/>
        </w:rPr>
        <w:t xml:space="preserve">　　(五)因本法第二十六条第一款第一项规定的情形致使劳动合同无效的;</w:t>
      </w:r>
    </w:p>
    <w:p>
      <w:pPr>
        <w:jc w:val="left"/>
      </w:pPr>
      <w:r>
        <w:rPr>
          <w:rFonts w:ascii="simsun" w:hAnsi="simsun" w:eastAsia="simsun" w:cs="simsun"/>
          <w:color w:val="000000"/>
          <w:sz w:val="24"/>
          <w:szCs w:val="24"/>
        </w:rPr>
        <w:t xml:space="preserve">　　(六)被依法追究刑事责任的。</w:t>
      </w:r>
    </w:p>
    <w:p>
      <w:pPr>
        <w:jc w:val="left"/>
      </w:pPr>
      <w:r>
        <w:rPr>
          <w:rFonts w:ascii="simsun" w:hAnsi="simsun" w:eastAsia="simsun" w:cs="simsun"/>
          <w:color w:val="000000"/>
          <w:sz w:val="24"/>
          <w:szCs w:val="24"/>
        </w:rPr>
        <w:t xml:space="preserve">　　第四十条 有下列情形之一的，用人单位提前三十日以书面形式通知劳动者本人或者额外支付劳动者一个月工资后，可以解除劳动合同：</w:t>
      </w:r>
    </w:p>
    <w:p>
      <w:pPr>
        <w:jc w:val="left"/>
      </w:pPr>
      <w:r>
        <w:rPr>
          <w:rFonts w:ascii="simsun" w:hAnsi="simsun" w:eastAsia="simsun" w:cs="simsun"/>
          <w:color w:val="000000"/>
          <w:sz w:val="24"/>
          <w:szCs w:val="24"/>
        </w:rPr>
        <w:t xml:space="preserve">　　(一)劳动者患病或者非因工负伤，在规定的医疗期满后不能从事原工作，也不能从事由用人单位另行安排的工作的;</w:t>
      </w:r>
    </w:p>
    <w:p>
      <w:pPr>
        <w:jc w:val="left"/>
      </w:pPr>
      <w:r>
        <w:rPr>
          <w:rFonts w:ascii="simsun" w:hAnsi="simsun" w:eastAsia="simsun" w:cs="simsun"/>
          <w:color w:val="000000"/>
          <w:sz w:val="24"/>
          <w:szCs w:val="24"/>
        </w:rPr>
        <w:t xml:space="preserve">　　(二)劳动者不能胜任工作，经过培训或者调整工作岗位，仍不能胜任工作的;</w:t>
      </w:r>
    </w:p>
    <w:p>
      <w:pPr>
        <w:jc w:val="left"/>
      </w:pPr>
      <w:r>
        <w:rPr>
          <w:rFonts w:ascii="simsun" w:hAnsi="simsun" w:eastAsia="simsun" w:cs="simsun"/>
          <w:color w:val="000000"/>
          <w:sz w:val="24"/>
          <w:szCs w:val="24"/>
        </w:rPr>
        <w:t xml:space="preserve">　　(三)劳动合同订立时所依据的客观情况发生重大变化，致使劳动合同无法履行，经用人单位与劳动者协商，未能就变更劳动合同内容达成协议的。</w:t>
      </w:r>
    </w:p>
    <w:p>
      <w:pPr>
        <w:jc w:val="left"/>
      </w:pPr>
      <w:r>
        <w:rPr>
          <w:rFonts w:ascii="simsun" w:hAnsi="simsun" w:eastAsia="simsun" w:cs="simsun"/>
          <w:color w:val="000000"/>
          <w:sz w:val="24"/>
          <w:szCs w:val="24"/>
        </w:rPr>
        <w:t xml:space="preserve">　　甲方(盖章)</w:t>
      </w:r>
    </w:p>
    <w:p>
      <w:pPr>
        <w:jc w:val="left"/>
      </w:pPr>
      <w:r>
        <w:rPr>
          <w:rFonts w:ascii="simsun" w:hAnsi="simsun" w:eastAsia="simsun" w:cs="simsun"/>
          <w:color w:val="000000"/>
          <w:sz w:val="24"/>
          <w:szCs w:val="24"/>
        </w:rPr>
        <w:t xml:space="preserve">　　法定代表人签字：</w:t>
      </w:r>
    </w:p>
    <w:p>
      <w:pPr>
        <w:jc w:val="left"/>
      </w:pPr>
      <w:r>
        <w:rPr>
          <w:rFonts w:ascii="simsun" w:hAnsi="simsun" w:eastAsia="simsun" w:cs="simsun"/>
          <w:color w:val="000000"/>
          <w:sz w:val="24"/>
          <w:szCs w:val="24"/>
        </w:rPr>
        <w:t xml:space="preserve">　　签约日期：年月日</w:t>
      </w:r>
    </w:p>
    <w:p>
      <w:pPr>
        <w:jc w:val="left"/>
      </w:pPr>
      <w:r>
        <w:rPr>
          <w:rFonts w:ascii="simsun" w:hAnsi="simsun" w:eastAsia="simsun" w:cs="simsun"/>
          <w:color w:val="000000"/>
          <w:sz w:val="24"/>
          <w:szCs w:val="24"/>
        </w:rPr>
        <w:t xml:space="preserve">　　乙方(盖章)</w:t>
      </w:r>
    </w:p>
    <w:p>
      <w:pPr>
        <w:jc w:val="left"/>
      </w:pPr>
      <w:r>
        <w:rPr>
          <w:rFonts w:ascii="simsun" w:hAnsi="simsun" w:eastAsia="simsun" w:cs="simsun"/>
          <w:color w:val="000000"/>
          <w:sz w:val="24"/>
          <w:szCs w:val="24"/>
        </w:rPr>
        <w:t xml:space="preserve">　　法定代表人签字：</w:t>
      </w:r>
    </w:p>
    <w:p>
      <w:pPr>
        <w:jc w:val="left"/>
      </w:pPr>
      <w:r>
        <w:rPr>
          <w:rFonts w:ascii="simsun" w:hAnsi="simsun" w:eastAsia="simsun" w:cs="simsun"/>
          <w:color w:val="000000"/>
          <w:sz w:val="24"/>
          <w:szCs w:val="24"/>
        </w:rPr>
        <w:t xml:space="preserve">　　签约日期：年月日</w:t>
      </w:r>
    </w:p>
    <w:p>
      <w:pPr>
        <w:jc w:val="left"/>
      </w:pPr>
      <w:r>
        <w:rPr>
          <w:rFonts w:ascii="simsun" w:hAnsi="simsun" w:eastAsia="simsun" w:cs="simsun"/>
          <w:color w:val="000000"/>
          <w:sz w:val="24"/>
          <w:szCs w:val="24"/>
        </w:rPr>
        <w:t xml:space="preserve">　　试用期如何签订劳动合同?</w:t>
      </w:r>
    </w:p>
    <w:p>
      <w:pPr>
        <w:jc w:val="left"/>
      </w:pPr>
      <w:r>
        <w:rPr>
          <w:rFonts w:ascii="simsun" w:hAnsi="simsun" w:eastAsia="simsun" w:cs="simsun"/>
          <w:color w:val="000000"/>
          <w:sz w:val="24"/>
          <w:szCs w:val="24"/>
        </w:rPr>
        <w:t xml:space="preserve">　　1、用人单位在合同中约定劳动者在试用期解除合同需承担违约责任是否有效?</w:t>
      </w:r>
    </w:p>
    <w:p>
      <w:pPr>
        <w:jc w:val="left"/>
      </w:pPr>
      <w:r>
        <w:rPr>
          <w:rFonts w:ascii="simsun" w:hAnsi="simsun" w:eastAsia="simsun" w:cs="simsun"/>
          <w:color w:val="000000"/>
          <w:sz w:val="24"/>
          <w:szCs w:val="24"/>
        </w:rPr>
        <w:t xml:space="preserve">　　根据《》第三十二条之规定，劳动者在试用期内可以随时通知用人单位解除劳动合同。劳动法赋予了劳动者试用期随时解除劳动合同的权力，且该解除权是无条件的。用人单位在劳动合同中约定劳动者在试用期解除合同需承担违约责任实际上限制了劳动者的解除权，因此该约定侵害了劳动者的合法权利，违反了法律的规定，应当确认为无效条款。</w:t>
      </w:r>
    </w:p>
    <w:p>
      <w:pPr>
        <w:jc w:val="left"/>
      </w:pPr>
      <w:r>
        <w:rPr>
          <w:rFonts w:ascii="simsun" w:hAnsi="simsun" w:eastAsia="simsun" w:cs="simsun"/>
          <w:color w:val="000000"/>
          <w:sz w:val="24"/>
          <w:szCs w:val="24"/>
        </w:rPr>
        <w:t xml:space="preserve">　　2、劳动者在试用期内解除劳动合同是否需提前三十天通知?</w:t>
      </w:r>
    </w:p>
    <w:p>
      <w:pPr>
        <w:jc w:val="left"/>
      </w:pPr>
      <w:r>
        <w:rPr>
          <w:rFonts w:ascii="simsun" w:hAnsi="simsun" w:eastAsia="simsun" w:cs="simsun"/>
          <w:color w:val="000000"/>
          <w:sz w:val="24"/>
          <w:szCs w:val="24"/>
        </w:rPr>
        <w:t xml:space="preserve">　　根据《劳动法》的规定，劳动者在试用期内可以随时通知用人单位解除劳动合同，不需要提前通知，如果用人单位在合同中对解除劳动合同附加条件，如约定需提前通知，该约定违反法律规定，劳动者行使解除权可不受其约束。</w:t>
      </w:r>
    </w:p>
    <w:p>
      <w:pPr>
        <w:jc w:val="left"/>
      </w:pPr>
      <w:r>
        <w:rPr>
          <w:rFonts w:ascii="simsun" w:hAnsi="simsun" w:eastAsia="simsun" w:cs="simsun"/>
          <w:color w:val="000000"/>
          <w:sz w:val="24"/>
          <w:szCs w:val="24"/>
        </w:rPr>
        <w:t xml:space="preserve">　　3、试用期内劳动者解除劳动合同是否需赔偿用人单位的培训费用?</w:t>
      </w:r>
    </w:p>
    <w:p>
      <w:pPr>
        <w:jc w:val="left"/>
      </w:pPr>
      <w:r>
        <w:rPr>
          <w:rFonts w:ascii="simsun" w:hAnsi="simsun" w:eastAsia="simsun" w:cs="simsun"/>
          <w:color w:val="000000"/>
          <w:sz w:val="24"/>
          <w:szCs w:val="24"/>
        </w:rPr>
        <w:t xml:space="preserve">　　用人单位出资对职工进行各类技术培训，职工提出与单位解除劳动关系的，如果在试用期内，则用人单位不得要求劳动者支付该项培训费用，这里值得注意的是用人单位的出资是特指有支付货币凭证的出资，如发票。如果试用期满，在劳动合同期内，则用人单位可以要求劳动者支付该项培训费用，具体支付方法是：约定服务期的，按服务期等分出资金额，以职工已履行的服务期限递减支付;没约定服务期的，按劳动合同期等分出资金额，以职工已履行的合同期限递减支付;没有约定合同期的，按5年服务期等分出资金额，以职工已履行的服务期限递减支付;双方对递减计算方式已有约定的，从其约定。如果合同期满，职工要求终止合同，则用人单位不得要求劳动者支付该项培训费用。</w:t>
      </w:r>
    </w:p>
    <w:sectPr>
      <w:pgSz w:w="12240" w:h="15840" w:code="1"/>
      <w:pgMar w:top="1440" w:right="1440" w:bottom="1440" w:left="1440"/>
    </w:sectPr>
  </w:body>
</w:document>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3.2.2</properties:AppVersion>
</properties:Properties>
</file>

<file path=docProps/core.xml><?xml version="1.0" encoding="utf-8"?>
<cp:coreProperties xmlns:cp="http://schemas.openxmlformats.org/package/2006/metadata/core-properties" xmlns:dcterms="http://purl.org/dc/terms/" xmlns:dc="http://purl.org/dc/elements/1.1/">
  <dc:creator>iask</dc:creator>
  <cp:lastModifiedBy>iask</cp:lastModifiedBy>
</cp:coreProperties>
</file>